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04513" w14:textId="77777777" w:rsidR="008F6E66" w:rsidRPr="00B81CA0" w:rsidRDefault="00FE15D4">
      <w:pPr>
        <w:pStyle w:val="Ttulo1"/>
      </w:pPr>
      <w:r w:rsidRPr="00B81CA0">
        <w:t>Nome da Empresa</w:t>
      </w:r>
    </w:p>
    <w:p w14:paraId="25969D15" w14:textId="77777777" w:rsidR="008F6E66" w:rsidRPr="00B81CA0" w:rsidRDefault="00FE15D4">
      <w:r w:rsidRPr="00B81CA0">
        <w:t>Endereço da Empresa</w:t>
      </w:r>
      <w:r w:rsidRPr="00B81CA0">
        <w:br/>
        <w:t>Telefone e E-mail de Contato</w:t>
      </w:r>
      <w:r w:rsidRPr="00B81CA0">
        <w:br/>
        <w:t>CNPJ: Número do CNPJ</w:t>
      </w:r>
    </w:p>
    <w:p w14:paraId="1E14E46E" w14:textId="77777777" w:rsidR="008F6E66" w:rsidRPr="00B81CA0" w:rsidRDefault="00FE15D4">
      <w:r w:rsidRPr="00B81CA0">
        <w:br/>
        <w:t>À</w:t>
      </w:r>
      <w:r w:rsidRPr="00B81CA0">
        <w:br/>
        <w:t>Nome do Órgão Público</w:t>
      </w:r>
      <w:r w:rsidRPr="00B81CA0">
        <w:br/>
        <w:t>Endereço do Órgão Público</w:t>
      </w:r>
      <w:r w:rsidRPr="00B81CA0">
        <w:br/>
        <w:t>Cidade, Estado</w:t>
      </w:r>
    </w:p>
    <w:p w14:paraId="228C1379" w14:textId="3BC0AA0F" w:rsidR="008F6E66" w:rsidRPr="00B81CA0" w:rsidRDefault="00B81CA0">
      <w:r w:rsidRPr="00B81CA0">
        <w:t xml:space="preserve">Data da proposta: </w:t>
      </w:r>
      <w:proofErr w:type="spellStart"/>
      <w:r w:rsidRPr="00B81CA0">
        <w:rPr>
          <w:i/>
          <w:iCs/>
          <w:color w:val="FF0000"/>
        </w:rPr>
        <w:t>dd</w:t>
      </w:r>
      <w:proofErr w:type="spellEnd"/>
      <w:r w:rsidRPr="00B81CA0">
        <w:rPr>
          <w:i/>
          <w:iCs/>
          <w:color w:val="FF0000"/>
        </w:rPr>
        <w:t xml:space="preserve">, mm, </w:t>
      </w:r>
      <w:proofErr w:type="spellStart"/>
      <w:r w:rsidRPr="00B81CA0">
        <w:rPr>
          <w:i/>
          <w:iCs/>
          <w:color w:val="FF0000"/>
        </w:rPr>
        <w:t>aaaa</w:t>
      </w:r>
      <w:proofErr w:type="spellEnd"/>
      <w:r w:rsidR="00FE15D4" w:rsidRPr="00B81CA0">
        <w:br/>
      </w:r>
    </w:p>
    <w:p w14:paraId="72D3D5AE" w14:textId="1720F4E7" w:rsidR="008F6E66" w:rsidRPr="00B81CA0" w:rsidRDefault="00FE15D4">
      <w:pPr>
        <w:pStyle w:val="Ttulo2"/>
      </w:pPr>
      <w:r w:rsidRPr="00B81CA0">
        <w:t xml:space="preserve">Assunto: Proposta para Fornecimento de </w:t>
      </w:r>
      <w:r w:rsidR="00B81CA0" w:rsidRPr="00B81CA0">
        <w:t>INJETOR GIGABIT ETHERNT POE802.3AF/AT</w:t>
      </w:r>
    </w:p>
    <w:p w14:paraId="43B9746A" w14:textId="0F077AD6" w:rsidR="008F6E66" w:rsidRPr="00B81CA0" w:rsidRDefault="00FE15D4">
      <w:r w:rsidRPr="00B81CA0">
        <w:t>Prezados Senhores,</w:t>
      </w:r>
      <w:r w:rsidRPr="00B81CA0">
        <w:br/>
      </w:r>
      <w:r w:rsidRPr="00B81CA0">
        <w:br/>
        <w:t xml:space="preserve">Em </w:t>
      </w:r>
      <w:r w:rsidR="00B81CA0" w:rsidRPr="00B81CA0">
        <w:t xml:space="preserve">conformidade com </w:t>
      </w:r>
      <w:r w:rsidRPr="00B81CA0">
        <w:t xml:space="preserve">o </w:t>
      </w:r>
      <w:r w:rsidR="00B81CA0" w:rsidRPr="00B81CA0">
        <w:t xml:space="preserve">Aviso de Dispensa Eletrônica nº </w:t>
      </w:r>
      <w:proofErr w:type="spellStart"/>
      <w:r w:rsidR="00B81CA0" w:rsidRPr="005F555C">
        <w:rPr>
          <w:color w:val="FF0000"/>
        </w:rPr>
        <w:t>xx</w:t>
      </w:r>
      <w:proofErr w:type="spellEnd"/>
      <w:r w:rsidR="00B81CA0" w:rsidRPr="00B81CA0">
        <w:t>/2024 da UASG 110099</w:t>
      </w:r>
      <w:r w:rsidRPr="00B81CA0">
        <w:t xml:space="preserve">, apresentamos nossa proposta para o fornecimento de </w:t>
      </w:r>
      <w:r w:rsidR="00B81CA0" w:rsidRPr="00B81CA0">
        <w:t>INJETOR GIGABIT ETHERNT POE802.3AF/AT</w:t>
      </w:r>
      <w:r w:rsidR="00B81CA0">
        <w:t>,</w:t>
      </w:r>
      <w:r w:rsidRPr="00B81CA0">
        <w:t xml:space="preserve"> conforme as especificações estabelecidas no referido </w:t>
      </w:r>
      <w:r w:rsidR="00B81CA0">
        <w:t>Aviso e anexos</w:t>
      </w:r>
      <w:r w:rsidRPr="00B81CA0">
        <w:t>.</w:t>
      </w:r>
      <w:r w:rsidRPr="00B81CA0">
        <w:br/>
      </w:r>
    </w:p>
    <w:p w14:paraId="3CB3D841" w14:textId="77777777" w:rsidR="008F6E66" w:rsidRPr="00B81CA0" w:rsidRDefault="00FE15D4">
      <w:pPr>
        <w:pStyle w:val="Ttulo2"/>
      </w:pPr>
      <w:r w:rsidRPr="00B81CA0">
        <w:t>1. Descrição dos Produtos</w:t>
      </w:r>
    </w:p>
    <w:p w14:paraId="5A7C15F8" w14:textId="2D0027DA" w:rsidR="008F6E66" w:rsidRPr="00B81CA0" w:rsidRDefault="00FE15D4">
      <w:r w:rsidRPr="00B81CA0">
        <w:t xml:space="preserve">Descrição detalhada do produto, incluindo especificações técnicas, </w:t>
      </w:r>
      <w:proofErr w:type="gramStart"/>
      <w:r w:rsidRPr="00B81CA0">
        <w:t>modelo, etc.</w:t>
      </w:r>
      <w:proofErr w:type="gramEnd"/>
    </w:p>
    <w:p w14:paraId="6563BB8F" w14:textId="7A05B44D" w:rsidR="008F6E66" w:rsidRPr="00B81CA0" w:rsidRDefault="008F6E66"/>
    <w:p w14:paraId="3E1F4F71" w14:textId="77777777" w:rsidR="008F6E66" w:rsidRPr="00B81CA0" w:rsidRDefault="00FE15D4">
      <w:pPr>
        <w:pStyle w:val="Ttulo2"/>
      </w:pPr>
      <w:r w:rsidRPr="00B81CA0">
        <w:t>2. Preço Unitário e Total</w:t>
      </w:r>
    </w:p>
    <w:tbl>
      <w:tblPr>
        <w:tblW w:w="907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3737"/>
        <w:gridCol w:w="905"/>
        <w:gridCol w:w="972"/>
        <w:gridCol w:w="483"/>
        <w:gridCol w:w="1027"/>
        <w:gridCol w:w="1410"/>
      </w:tblGrid>
      <w:tr w:rsidR="00B81CA0" w:rsidRPr="00B81CA0" w14:paraId="15444A1D" w14:textId="77777777" w:rsidTr="00B81CA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98695B2" w14:textId="77777777" w:rsidR="00B81CA0" w:rsidRPr="00B81CA0" w:rsidRDefault="00B81CA0" w:rsidP="00B81CA0">
            <w:r w:rsidRPr="00B81CA0">
              <w:rPr>
                <w:b/>
                <w:bCs/>
              </w:rPr>
              <w:t>ITEM</w:t>
            </w:r>
          </w:p>
          <w:p w14:paraId="2B29875C" w14:textId="77777777" w:rsidR="00B81CA0" w:rsidRPr="00B81CA0" w:rsidRDefault="00B81CA0" w:rsidP="00B81CA0">
            <w:r w:rsidRPr="00B81CA0"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33AA903" w14:textId="77777777" w:rsidR="00B81CA0" w:rsidRPr="00B81CA0" w:rsidRDefault="00B81CA0" w:rsidP="00B81CA0">
            <w:r w:rsidRPr="00B81CA0">
              <w:rPr>
                <w:b/>
                <w:bCs/>
              </w:rPr>
              <w:t>ESPECIFICAÇÃO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C72DB11" w14:textId="77777777" w:rsidR="00B81CA0" w:rsidRPr="00B81CA0" w:rsidRDefault="00B81CA0" w:rsidP="00B81CA0">
            <w:r w:rsidRPr="00B81CA0">
              <w:rPr>
                <w:b/>
                <w:bCs/>
              </w:rPr>
              <w:t>CATMAT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D4AE222" w14:textId="77777777" w:rsidR="00B81CA0" w:rsidRPr="00B81CA0" w:rsidRDefault="00B81CA0" w:rsidP="00B81CA0">
            <w:r w:rsidRPr="00B81CA0">
              <w:rPr>
                <w:b/>
                <w:bCs/>
              </w:rPr>
              <w:t>UNIDADE</w:t>
            </w:r>
          </w:p>
          <w:p w14:paraId="4CD20CB7" w14:textId="77777777" w:rsidR="00B81CA0" w:rsidRPr="00B81CA0" w:rsidRDefault="00B81CA0" w:rsidP="00B81CA0">
            <w:r w:rsidRPr="00B81CA0">
              <w:rPr>
                <w:b/>
                <w:bCs/>
              </w:rPr>
              <w:t>DE</w:t>
            </w:r>
          </w:p>
          <w:p w14:paraId="313EA492" w14:textId="77777777" w:rsidR="00B81CA0" w:rsidRPr="00B81CA0" w:rsidRDefault="00B81CA0" w:rsidP="00B81CA0">
            <w:r w:rsidRPr="00B81CA0">
              <w:rPr>
                <w:b/>
                <w:bCs/>
              </w:rPr>
              <w:t>MEDIDA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B3C3195" w14:textId="77777777" w:rsidR="00B81CA0" w:rsidRPr="00B81CA0" w:rsidRDefault="00B81CA0" w:rsidP="00B81CA0">
            <w:r w:rsidRPr="00B81CA0">
              <w:rPr>
                <w:b/>
                <w:bCs/>
              </w:rPr>
              <w:t>QTD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F46F1FA" w14:textId="77777777" w:rsidR="00B81CA0" w:rsidRPr="00B81CA0" w:rsidRDefault="00B81CA0" w:rsidP="00B81CA0">
            <w:r w:rsidRPr="00B81CA0">
              <w:rPr>
                <w:b/>
                <w:bCs/>
              </w:rPr>
              <w:t>VALOR</w:t>
            </w:r>
          </w:p>
          <w:p w14:paraId="3FBDDD49" w14:textId="77777777" w:rsidR="00B81CA0" w:rsidRPr="00B81CA0" w:rsidRDefault="00B81CA0" w:rsidP="00B81CA0">
            <w:r w:rsidRPr="00B81CA0">
              <w:rPr>
                <w:b/>
                <w:bCs/>
              </w:rPr>
              <w:t>UNITÁRIO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1DF0EB6" w14:textId="77777777" w:rsidR="00B81CA0" w:rsidRPr="00B81CA0" w:rsidRDefault="00B81CA0" w:rsidP="00B81CA0">
            <w:r w:rsidRPr="00B81CA0">
              <w:rPr>
                <w:b/>
                <w:bCs/>
              </w:rPr>
              <w:t>VALOR TOTAL</w:t>
            </w:r>
          </w:p>
        </w:tc>
      </w:tr>
      <w:tr w:rsidR="00B81CA0" w:rsidRPr="00B81CA0" w14:paraId="79ACC914" w14:textId="77777777" w:rsidTr="00B81CA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7DC06E2" w14:textId="77777777" w:rsidR="00B81CA0" w:rsidRPr="00B81CA0" w:rsidRDefault="00B81CA0" w:rsidP="00B81CA0">
            <w:r w:rsidRPr="00B81CA0"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F010FD3" w14:textId="77777777" w:rsidR="00B81CA0" w:rsidRPr="00B81CA0" w:rsidRDefault="00B81CA0" w:rsidP="00B81CA0">
            <w:r w:rsidRPr="00B81CA0">
              <w:t>Adaptador Tipo: Cabo Adaptador Injetor + Separador, Compatibilidade: Fonte De Alimentação 9v~48</w:t>
            </w:r>
            <w:proofErr w:type="gramStart"/>
            <w:r w:rsidRPr="00B81CA0">
              <w:t>v ,</w:t>
            </w:r>
            <w:proofErr w:type="gramEnd"/>
            <w:r w:rsidRPr="00B81CA0">
              <w:t> Conexão: Macho X </w:t>
            </w:r>
            <w:proofErr w:type="spellStart"/>
            <w:r w:rsidRPr="00B81CA0">
              <w:t>Femea</w:t>
            </w:r>
            <w:proofErr w:type="spellEnd"/>
            <w:r w:rsidRPr="00B81CA0">
              <w:t> , Modelo: Poe (Power Over Ethernet) , Características Adicionais: Padrão Rj45 , Aplicação: Equipamentos Eletrônicos; Ativo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6C8F814" w14:textId="77777777" w:rsidR="00B81CA0" w:rsidRPr="00B81CA0" w:rsidRDefault="00B81CA0" w:rsidP="00B81CA0">
            <w:r w:rsidRPr="00B81CA0">
              <w:t>604286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6E1FCB9" w14:textId="77777777" w:rsidR="00B81CA0" w:rsidRPr="00B81CA0" w:rsidRDefault="00B81CA0" w:rsidP="00B81CA0">
            <w:r w:rsidRPr="00B81CA0">
              <w:t>Unidade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6A8F695" w14:textId="77777777" w:rsidR="00B81CA0" w:rsidRPr="00B81CA0" w:rsidRDefault="00B81CA0" w:rsidP="00B81CA0">
            <w:r w:rsidRPr="00B81CA0">
              <w:t>7</w:t>
            </w:r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B08A6DE" w14:textId="2201264D" w:rsidR="00B81CA0" w:rsidRPr="00B81CA0" w:rsidRDefault="00B81CA0" w:rsidP="00B81CA0">
            <w:r w:rsidRPr="00B81CA0">
              <w:t xml:space="preserve">R$ 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5F66C7D" w14:textId="21271C16" w:rsidR="00B81CA0" w:rsidRPr="00B81CA0" w:rsidRDefault="00B81CA0" w:rsidP="00B81CA0">
            <w:r w:rsidRPr="00B81CA0">
              <w:t xml:space="preserve">R$ </w:t>
            </w:r>
          </w:p>
        </w:tc>
      </w:tr>
    </w:tbl>
    <w:p w14:paraId="32FDC981" w14:textId="4E8302F8" w:rsidR="008F6E66" w:rsidRPr="00B81CA0" w:rsidRDefault="008F6E66"/>
    <w:p w14:paraId="19D01804" w14:textId="77777777" w:rsidR="008F6E66" w:rsidRPr="00B81CA0" w:rsidRDefault="00FE15D4">
      <w:pPr>
        <w:pStyle w:val="Ttulo2"/>
      </w:pPr>
      <w:r w:rsidRPr="00B81CA0">
        <w:lastRenderedPageBreak/>
        <w:t>3. Prazo de Entrega</w:t>
      </w:r>
    </w:p>
    <w:p w14:paraId="5F36023B" w14:textId="4E304AAA" w:rsidR="008F6E66" w:rsidRPr="00B81CA0" w:rsidRDefault="00FE15D4">
      <w:r w:rsidRPr="00B81CA0">
        <w:t xml:space="preserve">O prazo de entrega dos produtos será de </w:t>
      </w:r>
      <w:r w:rsidR="00B81CA0">
        <w:t>7 (sete) dias (corridos) contados da emissão da nota de empenho</w:t>
      </w:r>
      <w:r w:rsidRPr="00B81CA0">
        <w:t>.</w:t>
      </w:r>
      <w:r w:rsidRPr="00B81CA0">
        <w:br/>
      </w:r>
    </w:p>
    <w:p w14:paraId="360074CA" w14:textId="7CE0068F" w:rsidR="008F6E66" w:rsidRPr="00B81CA0" w:rsidRDefault="00FE15D4">
      <w:pPr>
        <w:pStyle w:val="Ttulo2"/>
      </w:pPr>
      <w:r w:rsidRPr="00B81CA0">
        <w:t xml:space="preserve">4. </w:t>
      </w:r>
      <w:r w:rsidR="00B81CA0">
        <w:t>Informações para</w:t>
      </w:r>
      <w:r w:rsidRPr="00B81CA0">
        <w:t xml:space="preserve"> Pagamento</w:t>
      </w:r>
    </w:p>
    <w:p w14:paraId="4A8D3DAD" w14:textId="50548D62" w:rsidR="008F6E66" w:rsidRPr="00B81CA0" w:rsidRDefault="00B81CA0">
      <w:r>
        <w:t xml:space="preserve">Informar dados </w:t>
      </w:r>
      <w:r w:rsidR="005F555C">
        <w:t>para recebimento</w:t>
      </w:r>
      <w:r w:rsidR="00FE15D4" w:rsidRPr="00B81CA0">
        <w:br/>
      </w:r>
    </w:p>
    <w:p w14:paraId="2783FCF3" w14:textId="77777777" w:rsidR="008F6E66" w:rsidRPr="00B81CA0" w:rsidRDefault="00FE15D4">
      <w:pPr>
        <w:pStyle w:val="Ttulo2"/>
      </w:pPr>
      <w:r w:rsidRPr="00B81CA0">
        <w:t>5. Validade da Proposta</w:t>
      </w:r>
    </w:p>
    <w:p w14:paraId="0D8BCDB9" w14:textId="0573007B" w:rsidR="008F6E66" w:rsidRPr="00B81CA0" w:rsidRDefault="00FE15D4">
      <w:r w:rsidRPr="00B81CA0">
        <w:t xml:space="preserve">A presente proposta tem validade de </w:t>
      </w:r>
      <w:r w:rsidR="00B81CA0">
        <w:t xml:space="preserve">60 (sessenta) </w:t>
      </w:r>
      <w:r w:rsidRPr="00B81CA0">
        <w:t>dias, a contar da data de sua emissão.</w:t>
      </w:r>
      <w:r w:rsidRPr="00B81CA0">
        <w:br/>
      </w:r>
    </w:p>
    <w:p w14:paraId="475FE4B5" w14:textId="77777777" w:rsidR="008F6E66" w:rsidRPr="00B81CA0" w:rsidRDefault="00FE15D4">
      <w:pPr>
        <w:pStyle w:val="Ttulo2"/>
      </w:pPr>
      <w:r w:rsidRPr="00B81CA0">
        <w:t>6. Garantia</w:t>
      </w:r>
    </w:p>
    <w:p w14:paraId="44D5DDED" w14:textId="0770F7AB" w:rsidR="008F6E66" w:rsidRPr="00B81CA0" w:rsidRDefault="00FE15D4">
      <w:r w:rsidRPr="00B81CA0">
        <w:t xml:space="preserve">Os produtos fornecidos terão garantia </w:t>
      </w:r>
      <w:r w:rsidR="00B81CA0">
        <w:t xml:space="preserve">mínima conforme previsto na </w:t>
      </w:r>
      <w:r w:rsidR="00B81CA0" w:rsidRPr="00B81CA0">
        <w:t>Lei nº 8.078, de 11 de setembro de 1990</w:t>
      </w:r>
      <w:r w:rsidRPr="00B81CA0">
        <w:br/>
      </w:r>
    </w:p>
    <w:p w14:paraId="5BAFB5B2" w14:textId="77777777" w:rsidR="008F6E66" w:rsidRPr="00B81CA0" w:rsidRDefault="00FE15D4">
      <w:pPr>
        <w:pStyle w:val="Ttulo2"/>
      </w:pPr>
      <w:r w:rsidRPr="00B81CA0">
        <w:t>7. Documentação Complementar</w:t>
      </w:r>
    </w:p>
    <w:p w14:paraId="7EDA5D61" w14:textId="2A0A8898" w:rsidR="008F6E66" w:rsidRPr="00B81CA0" w:rsidRDefault="00FE15D4">
      <w:r w:rsidRPr="00B81CA0">
        <w:t>Anexamos a esta proposta os seguintes documentos</w:t>
      </w:r>
      <w:r w:rsidR="005F555C">
        <w:t xml:space="preserve"> a fim de demonstrar a descrição e especificações do produto a ser entregue</w:t>
      </w:r>
      <w:r w:rsidRPr="00B81CA0">
        <w:t>:</w:t>
      </w:r>
    </w:p>
    <w:p w14:paraId="16B1A412" w14:textId="4A8BCA63" w:rsidR="008F6E66" w:rsidRPr="00B81CA0" w:rsidRDefault="005F555C">
      <w:r>
        <w:t>- Catálogo de Produto, Ficha Técnica, Especificações do Produto (conforme o caso)</w:t>
      </w:r>
      <w:r w:rsidR="00FE15D4" w:rsidRPr="00B81CA0">
        <w:br/>
      </w:r>
    </w:p>
    <w:p w14:paraId="37F0118B" w14:textId="77777777" w:rsidR="008F6E66" w:rsidRPr="00B81CA0" w:rsidRDefault="00FE15D4">
      <w:pPr>
        <w:pStyle w:val="Ttulo2"/>
      </w:pPr>
      <w:r w:rsidRPr="00B81CA0">
        <w:t>8. Considerações Finais</w:t>
      </w:r>
    </w:p>
    <w:p w14:paraId="32A7D49C" w14:textId="1E24FE10" w:rsidR="005F555C" w:rsidRDefault="005F555C">
      <w:r w:rsidRPr="005F555C">
        <w:t xml:space="preserve">Informamos que o valor apresentado nesta proposta inclui todos os custos associados ao fornecimento dos produtos descritos, sem exceção. </w:t>
      </w:r>
    </w:p>
    <w:p w14:paraId="2CF06A26" w14:textId="77777777" w:rsidR="005F555C" w:rsidRDefault="005F555C"/>
    <w:p w14:paraId="4C2EAFAF" w14:textId="6B942230" w:rsidR="008F6E66" w:rsidRPr="00B81CA0" w:rsidRDefault="00FE15D4" w:rsidP="005F555C">
      <w:r w:rsidRPr="00B81CA0">
        <w:t>Atenciosamente,</w:t>
      </w:r>
      <w:r w:rsidRPr="00B81CA0">
        <w:br/>
      </w:r>
    </w:p>
    <w:p w14:paraId="36169D59" w14:textId="77777777" w:rsidR="008F6E66" w:rsidRDefault="00FE15D4" w:rsidP="005F555C">
      <w:pPr>
        <w:jc w:val="center"/>
      </w:pPr>
      <w:r w:rsidRPr="00B81CA0">
        <w:t>Nome do Representante Legal</w:t>
      </w:r>
      <w:r w:rsidRPr="00B81CA0">
        <w:br/>
        <w:t>Cargo</w:t>
      </w:r>
      <w:r w:rsidRPr="00B81CA0">
        <w:br/>
        <w:t>Assinatura</w:t>
      </w:r>
    </w:p>
    <w:sectPr w:rsidR="008F6E6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32238119">
    <w:abstractNumId w:val="8"/>
  </w:num>
  <w:num w:numId="2" w16cid:durableId="486944939">
    <w:abstractNumId w:val="6"/>
  </w:num>
  <w:num w:numId="3" w16cid:durableId="759103985">
    <w:abstractNumId w:val="5"/>
  </w:num>
  <w:num w:numId="4" w16cid:durableId="1762796166">
    <w:abstractNumId w:val="4"/>
  </w:num>
  <w:num w:numId="5" w16cid:durableId="2041197276">
    <w:abstractNumId w:val="7"/>
  </w:num>
  <w:num w:numId="6" w16cid:durableId="1936132598">
    <w:abstractNumId w:val="3"/>
  </w:num>
  <w:num w:numId="7" w16cid:durableId="1378433429">
    <w:abstractNumId w:val="2"/>
  </w:num>
  <w:num w:numId="8" w16cid:durableId="1101880542">
    <w:abstractNumId w:val="1"/>
  </w:num>
  <w:num w:numId="9" w16cid:durableId="2121753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5F555C"/>
    <w:rsid w:val="008F6E66"/>
    <w:rsid w:val="00AA1D8D"/>
    <w:rsid w:val="00B47730"/>
    <w:rsid w:val="00B81CA0"/>
    <w:rsid w:val="00CB0664"/>
    <w:rsid w:val="00D757B1"/>
    <w:rsid w:val="00FC693F"/>
    <w:rsid w:val="00FE1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ED6323"/>
  <w14:defaultImageDpi w14:val="300"/>
  <w15:docId w15:val="{C9FCDBCC-E65D-4DC6-B6A4-AA44CE4C2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55C"/>
    <w:rPr>
      <w:rFonts w:ascii="Arial" w:hAnsi="Arial"/>
      <w:sz w:val="20"/>
      <w:lang w:val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8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1B0EA0749B8174E91CB1BD43E236682" ma:contentTypeVersion="19" ma:contentTypeDescription="Crie um novo documento." ma:contentTypeScope="" ma:versionID="9b99487d51e01750f0f30d489f5bc454">
  <xsd:schema xmlns:xsd="http://www.w3.org/2001/XMLSchema" xmlns:xs="http://www.w3.org/2001/XMLSchema" xmlns:p="http://schemas.microsoft.com/office/2006/metadata/properties" xmlns:ns2="3a8cd9d7-6ec6-4c99-aab0-2ab722d5fc83" xmlns:ns3="b32c8ddf-1c16-4fd5-adb3-b4b1ddd6be31" targetNamespace="http://schemas.microsoft.com/office/2006/metadata/properties" ma:root="true" ma:fieldsID="df15c062ec95a3b6f1c700ac477b225b" ns2:_="" ns3:_="">
    <xsd:import namespace="3a8cd9d7-6ec6-4c99-aab0-2ab722d5fc83"/>
    <xsd:import namespace="b32c8ddf-1c16-4fd5-adb3-b4b1ddd6b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8cd9d7-6ec6-4c99-aab0-2ab722d5fc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f959e577-b2f7-4427-8dd6-cea986f8b0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c8ddf-1c16-4fd5-adb3-b4b1ddd6be3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bf1b732-4b11-410d-9672-3fcc9637ada5}" ma:internalName="TaxCatchAll" ma:showField="CatchAllData" ma:web="b32c8ddf-1c16-4fd5-adb3-b4b1ddd6b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8cd9d7-6ec6-4c99-aab0-2ab722d5fc83">
      <Terms xmlns="http://schemas.microsoft.com/office/infopath/2007/PartnerControls"/>
    </lcf76f155ced4ddcb4097134ff3c332f>
    <TaxCatchAll xmlns="b32c8ddf-1c16-4fd5-adb3-b4b1ddd6be31" xsi:nil="true"/>
    <_Flow_SignoffStatus xmlns="3a8cd9d7-6ec6-4c99-aab0-2ab722d5fc83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377A90-FFE7-48AD-AF69-5A150AADFA4B}"/>
</file>

<file path=customXml/itemProps3.xml><?xml version="1.0" encoding="utf-8"?>
<ds:datastoreItem xmlns:ds="http://schemas.openxmlformats.org/officeDocument/2006/customXml" ds:itemID="{DCB73E80-BDA1-411D-9CD1-692DAFE3718D}"/>
</file>

<file path=customXml/itemProps4.xml><?xml version="1.0" encoding="utf-8"?>
<ds:datastoreItem xmlns:ds="http://schemas.openxmlformats.org/officeDocument/2006/customXml" ds:itemID="{B6E48085-B282-49BC-B53C-FA5D53466B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295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Rafael Teixeira De Carvalho</cp:lastModifiedBy>
  <cp:revision>2</cp:revision>
  <dcterms:created xsi:type="dcterms:W3CDTF">2024-08-14T20:39:00Z</dcterms:created>
  <dcterms:modified xsi:type="dcterms:W3CDTF">2024-08-14T20:39:00Z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0x010100A1B0EA0749B8174E91CB1BD43E236682</vt:lpwstr>
  </property>
</Properties>
</file>